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png" ContentType="image/png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p14">
  <w:body>
    <w:p xmlns:wp14="http://schemas.microsoft.com/office/word/2010/wordml" w14:paraId="672A6659" wp14:textId="08727B2E">
      <w:pPr>
        <w:jc w:val="center"/>
      </w:pPr>
      <w:r w:rsidR="23D71DD1">
        <w:drawing>
          <wp:inline xmlns:wp14="http://schemas.microsoft.com/office/word/2010/wordprocessingDrawing" wp14:editId="4335B6BB" wp14:anchorId="04DCC52E">
            <wp:extent cx="5543550" cy="1562973"/>
            <wp:effectExtent l="0" t="0" r="0" b="0"/>
            <wp:docPr id="95932791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59327918" name="Picture 959327918"/>
                    <pic:cNvPicPr/>
                  </pic:nvPicPr>
                  <pic:blipFill>
                    <a:blip xmlns:r="http://schemas.openxmlformats.org/officeDocument/2006/relationships" r:embed="rId20342112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543550" cy="156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14:paraId="2732EC47" wp14:textId="77777777">
      <w:pPr>
        <w:jc w:val="center"/>
      </w:pPr>
      <w:r>
        <w:t>Please, before installing this update read the firmware</w:t>
      </w:r>
    </w:p>
    <w:p xmlns:wp14="http://schemas.microsoft.com/office/word/2010/wordml" w14:paraId="666738DA" wp14:textId="77777777">
      <w:pPr>
        <w:jc w:val="center"/>
      </w:pPr>
      <w:r>
        <w:t>update instructions found here:</w:t>
      </w:r>
    </w:p>
    <w:p xmlns:wp14="http://schemas.microsoft.com/office/word/2010/wordml" w14:paraId="24245D65" wp14:textId="77777777">
      <w:pPr>
        <w:jc w:val="center"/>
      </w:pPr>
      <w:r>
        <w:rPr>
          <w:b/>
          <w:color w:val="22B24C"/>
          <w:sz w:val="26"/>
          <w:u w:val="single"/>
        </w:rPr>
        <w:t>X1 and MAX Firmware Update Instructions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400"/>
        <w:gridCol w:w="5400"/>
      </w:tblGrid>
      <w:tr xmlns:wp14="http://schemas.microsoft.com/office/word/2010/wordml" w:rsidTr="4682A80A" w14:paraId="0A37501D" wp14:textId="77777777">
        <w:tc>
          <w:tcPr>
            <w:tcW w:w="3168" w:type="dxa"/>
            <w:tcMar/>
          </w:tcPr>
          <w:p w14:paraId="5DAB6C7B" wp14:textId="07A8BF19">
            <w:pPr>
              <w:jc w:val="center"/>
            </w:pPr>
            <w:r w:rsidR="59B2587F">
              <w:drawing>
                <wp:inline xmlns:wp14="http://schemas.microsoft.com/office/word/2010/wordprocessingDrawing" wp14:editId="57199459" wp14:anchorId="525CEABD">
                  <wp:extent cx="3295650" cy="3295650"/>
                  <wp:effectExtent l="0" t="0" r="0" b="0"/>
                  <wp:docPr id="64923524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49235247" name="Picture 649235247"/>
                          <pic:cNvPicPr/>
                        </pic:nvPicPr>
                        <pic:blipFill>
                          <a:blip xmlns:r="http://schemas.openxmlformats.org/officeDocument/2006/relationships" r:embed="rId104898444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329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8" w:type="dxa"/>
            <w:tcMar/>
          </w:tcPr>
          <w:p w14:paraId="02EB378F" wp14:textId="119ECDB0">
            <w:pPr>
              <w:jc w:val="center"/>
            </w:pPr>
            <w:r w:rsidR="59B2587F">
              <w:drawing>
                <wp:inline xmlns:wp14="http://schemas.microsoft.com/office/word/2010/wordprocessingDrawing" wp14:editId="433E0B0D" wp14:anchorId="43F9DB70">
                  <wp:extent cx="3295650" cy="3295650"/>
                  <wp:effectExtent l="0" t="0" r="0" b="0"/>
                  <wp:docPr id="197387387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973873879" name="Picture 1973873879"/>
                          <pic:cNvPicPr/>
                        </pic:nvPicPr>
                        <pic:blipFill>
                          <a:blip xmlns:r="http://schemas.openxmlformats.org/officeDocument/2006/relationships" r:embed="rId94767688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329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xmlns:wp14="http://schemas.microsoft.com/office/word/2010/wordml" w:rsidTr="4682A80A" w14:paraId="6A05A809" wp14:textId="77777777">
        <w:tc>
          <w:tcPr>
            <w:tcW w:w="3168" w:type="dxa"/>
            <w:tcMar/>
          </w:tcPr>
          <w:p w14:paraId="5A39BBE3" wp14:textId="5D15CECF">
            <w:pPr>
              <w:jc w:val="center"/>
            </w:pPr>
          </w:p>
        </w:tc>
        <w:tc>
          <w:tcPr>
            <w:tcW w:w="3168" w:type="dxa"/>
            <w:tcMar/>
          </w:tcPr>
          <w:p w14:paraId="41C8F396" wp14:textId="0386FAF0">
            <w:pPr>
              <w:jc w:val="center"/>
            </w:pPr>
          </w:p>
        </w:tc>
      </w:tr>
    </w:tbl>
    <w:sectPr w:rsidRPr="0006063C" w:rsidR="00FC693F" w:rsidSect="00034616">
      <w:pgSz w:w="12240" w:h="15840" w:orient="portrait"/>
      <w:pgMar w:top="1080" w:right="720" w:bottom="108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hint="default" w:ascii="Symbol" w:hAnsi="Symbol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15="http://schemas.microsoft.com/office/word/2012/wordml" mc:Ignorable="w14 wp14 w15">
  <w:zoom w:val="bestFit"/>
  <w:proofState w:spelling="clean" w:grammar="dirty"/>
  <w:trackRevisions w:val="false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  <w:rsid w:val="1902650B"/>
    <w:rsid w:val="23D71DD1"/>
    <w:rsid w:val="4682A80A"/>
    <w:rsid w:val="59B25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  <w15:docId w15:val="{98E3CC14-A45D-469D-AD5F-1692152881F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 wp14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FC693F"/>
    <w:rPr>
      <w:color w:val="808285"/>
      <w:sz w:val="28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FC693F"/>
    <w:rPr>
      <w:rFonts w:asciiTheme="majorHAnsi" w:hAnsiTheme="majorHAnsi" w:eastAsiaTheme="majorEastAsia" w:cstheme="majorBidi"/>
      <w:color w:val="243F60" w:themeColor="accent1" w:themeShade="7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FC693F"/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FC693F"/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B3CC82" w:themeColor="accent3" w:themeTint="BF" w:sz="8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themeColor="accent3" w:themeTint="BF" w:sz="6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  <w:insideV w:val="single" w:color="B3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color="4F81BD" w:themeColor="accent1" w:sz="6" w:space="0"/>
          <w:insideV w:val="single" w:color="4F81BD" w:themeColor="accent1" w:sz="6" w:space="0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color="C0504D" w:themeColor="accent2" w:sz="6" w:space="0"/>
          <w:insideV w:val="single" w:color="C0504D" w:themeColor="accent2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color="9BBB59" w:themeColor="accent3" w:sz="6" w:space="0"/>
          <w:insideV w:val="single" w:color="9BBB59" w:themeColor="accent3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color="8064A2" w:themeColor="accent4" w:sz="6" w:space="0"/>
          <w:insideV w:val="single" w:color="8064A2" w:themeColor="accent4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color="4BACC6" w:themeColor="accent5" w:sz="6" w:space="0"/>
          <w:insideV w:val="single" w:color="4BACC6" w:themeColor="accent5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color="F79646" w:themeColor="accent6" w:sz="6" w:space="0"/>
          <w:insideV w:val="single" w:color="F79646" w:themeColor="accent6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C4C74" w:themeColor="accent1" w:themeShade="99" w:sz="4" w:space="0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772C2A" w:themeColor="accent2" w:themeShade="99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E7530" w:themeColor="accent3" w:themeShade="99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4C3B62" w:themeColor="accent4" w:themeShade="99" w:sz="4" w:space="0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76A7C" w:themeColor="accent5" w:themeShade="99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B65608" w:themeColor="accent6" w:themeShade="99" w:sz="4" w:space="0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3" /><Relationship Type="http://schemas.microsoft.com/office/2007/relationships/stylesWithEffects" Target="stylesWithEffects.xml" Id="rId4" /><Relationship Type="http://schemas.openxmlformats.org/officeDocument/2006/relationships/settings" Target="settings.xml" Id="rId5" /><Relationship Type="http://schemas.openxmlformats.org/officeDocument/2006/relationships/webSettings" Target="webSettings.xml" Id="rId6" /><Relationship Type="http://schemas.openxmlformats.org/officeDocument/2006/relationships/fontTable" Target="fontTable.xml" Id="rId7" /><Relationship Type="http://schemas.openxmlformats.org/officeDocument/2006/relationships/theme" Target="theme/theme1.xml" Id="rId8" /><Relationship Type="http://schemas.openxmlformats.org/officeDocument/2006/relationships/customXml" Target="../customXml/item1.xml" Id="rId1" /><Relationship Type="http://schemas.openxmlformats.org/officeDocument/2006/relationships/numbering" Target="numbering.xml" Id="rId2" /><Relationship Type="http://schemas.openxmlformats.org/officeDocument/2006/relationships/image" Target="/media/image.png" Id="rId2034211216" /><Relationship Type="http://schemas.openxmlformats.org/officeDocument/2006/relationships/image" Target="/media/image2.png" Id="rId1048984449" /><Relationship Type="http://schemas.openxmlformats.org/officeDocument/2006/relationships/image" Target="/media/image3.png" Id="rId947676885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Manager/>
  <ap:Company/>
  <ap:SharedDoc>false</ap:SharedDoc>
  <ap:HyperlinkBase/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python-docx</dc:creator>
  <keywords/>
  <dc:description>generated by python-docx</dc:description>
  <lastModifiedBy>Christian Frink</lastModifiedBy>
  <revision>2</revision>
  <dcterms:created xsi:type="dcterms:W3CDTF">2013-12-23T23:15:00.0000000Z</dcterms:created>
  <dcterms:modified xsi:type="dcterms:W3CDTF">2026-06-01T23:40:32.4705291Z</dcterms:modified>
  <category/>
</coreProperties>
</file>